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3CC" w:rsidRPr="00F8733E" w:rsidRDefault="000163CC" w:rsidP="000163CC">
      <w:pPr>
        <w:pStyle w:val="Kop1"/>
        <w:rPr>
          <w:b/>
          <w:sz w:val="18"/>
          <w:szCs w:val="18"/>
        </w:rPr>
      </w:pPr>
      <w:bookmarkStart w:id="0" w:name="_Toc266807266"/>
      <w:bookmarkStart w:id="1" w:name="_Toc427068625"/>
      <w:bookmarkStart w:id="2" w:name="_Toc452539833"/>
      <w:bookmarkStart w:id="3" w:name="_Toc490744284"/>
      <w:bookmarkStart w:id="4" w:name="_Toc517073505"/>
      <w:bookmarkStart w:id="5" w:name="_GoBack"/>
      <w:r w:rsidRPr="00F8733E">
        <w:rPr>
          <w:b/>
          <w:sz w:val="18"/>
          <w:szCs w:val="18"/>
        </w:rPr>
        <w:t>bijlage 10: Model K - verklaring</w:t>
      </w:r>
      <w:bookmarkEnd w:id="0"/>
      <w:bookmarkEnd w:id="1"/>
      <w:bookmarkEnd w:id="2"/>
      <w:bookmarkEnd w:id="3"/>
      <w:bookmarkEnd w:id="4"/>
    </w:p>
    <w:bookmarkEnd w:id="5"/>
    <w:p w:rsidR="000163CC" w:rsidRPr="00430C54" w:rsidRDefault="000163CC" w:rsidP="000163CC">
      <w:pPr>
        <w:rPr>
          <w:rFonts w:cs="Arial"/>
          <w:szCs w:val="18"/>
        </w:rPr>
      </w:pPr>
    </w:p>
    <w:p w:rsidR="000163CC" w:rsidRPr="00430C54" w:rsidRDefault="000163CC" w:rsidP="000163CC">
      <w:pPr>
        <w:rPr>
          <w:rFonts w:cs="Arial"/>
          <w:b/>
          <w:szCs w:val="18"/>
        </w:rPr>
      </w:pPr>
      <w:r w:rsidRPr="00430C54">
        <w:rPr>
          <w:rFonts w:cs="Arial"/>
          <w:b/>
          <w:szCs w:val="18"/>
        </w:rPr>
        <w:t>Toelichting</w:t>
      </w:r>
    </w:p>
    <w:p w:rsidR="000163CC" w:rsidRPr="00430C54" w:rsidRDefault="000163CC" w:rsidP="000163CC">
      <w:pPr>
        <w:rPr>
          <w:rFonts w:cs="Arial"/>
          <w:szCs w:val="18"/>
        </w:rPr>
      </w:pPr>
    </w:p>
    <w:p w:rsidR="000163CC" w:rsidRPr="00430C54" w:rsidRDefault="000163CC" w:rsidP="000163CC">
      <w:pPr>
        <w:rPr>
          <w:rFonts w:cs="Arial"/>
          <w:szCs w:val="18"/>
        </w:rPr>
      </w:pPr>
      <w:r w:rsidRPr="00430C54">
        <w:rPr>
          <w:rFonts w:cs="Arial"/>
          <w:szCs w:val="18"/>
        </w:rPr>
        <w:t>Inschrijver moet bij Inschrijving een verklaring overleggen dat de Inschrijving niet tot stand is gekomen onder invloed van een overeenkomst, besluit of gedraging in strijd met het Nederlandse of Europese mededingingsrecht.</w:t>
      </w:r>
    </w:p>
    <w:p w:rsidR="000163CC" w:rsidRPr="00430C54" w:rsidRDefault="000163CC" w:rsidP="000163CC">
      <w:pPr>
        <w:rPr>
          <w:rFonts w:cs="Arial"/>
          <w:szCs w:val="18"/>
        </w:rPr>
      </w:pPr>
    </w:p>
    <w:p w:rsidR="000163CC" w:rsidRPr="00430C54" w:rsidRDefault="000163CC" w:rsidP="000163CC">
      <w:pPr>
        <w:rPr>
          <w:rFonts w:cs="Arial"/>
          <w:szCs w:val="18"/>
        </w:rPr>
      </w:pPr>
      <w:r w:rsidRPr="00430C54">
        <w:rPr>
          <w:rFonts w:cs="Arial"/>
          <w:szCs w:val="18"/>
        </w:rPr>
        <w:t xml:space="preserve">Deze verklaring, ingericht volgens het hieronder opgenomen Model K, dient ondertekend te zijn met een gekwalificeerde elektronische handtekening, conform de vereisten van paragraaf 1.3, door een bestuurder die ter zake de Inschrijver rechtsgeldig vertegenwoordigt (Model K - verklaring). </w:t>
      </w:r>
    </w:p>
    <w:p w:rsidR="000163CC" w:rsidRPr="00430C54" w:rsidRDefault="000163CC" w:rsidP="000163CC">
      <w:pPr>
        <w:rPr>
          <w:rFonts w:cs="Arial"/>
          <w:szCs w:val="18"/>
        </w:rPr>
      </w:pPr>
    </w:p>
    <w:p w:rsidR="000163CC" w:rsidRPr="00430C54" w:rsidRDefault="000163CC" w:rsidP="000163CC">
      <w:pPr>
        <w:rPr>
          <w:rFonts w:cs="Arial"/>
          <w:szCs w:val="18"/>
        </w:rPr>
      </w:pPr>
      <w:r w:rsidRPr="00430C54">
        <w:rPr>
          <w:rFonts w:cs="Arial"/>
          <w:szCs w:val="18"/>
        </w:rPr>
        <w:t>In het geval de Inschrijver een SPV is, verstrekt de Inschrijver een dergelijke verklaring van een bestuurder van de SPV.</w:t>
      </w:r>
    </w:p>
    <w:p w:rsidR="000163CC" w:rsidRPr="00430C54" w:rsidRDefault="000163CC" w:rsidP="000163CC">
      <w:pPr>
        <w:rPr>
          <w:rFonts w:cs="Arial"/>
          <w:szCs w:val="18"/>
        </w:rPr>
      </w:pPr>
      <w:r w:rsidRPr="00430C54">
        <w:rPr>
          <w:rFonts w:cs="Arial"/>
          <w:szCs w:val="18"/>
        </w:rPr>
        <w:t>In het geval de Inschrijver een SPV i.o. is, verstrekt de Inschrijver een dergelijke verklaring van een bestuurder van iedere (rechts)persoon (</w:t>
      </w:r>
      <w:proofErr w:type="spellStart"/>
      <w:r w:rsidRPr="00430C54">
        <w:rPr>
          <w:rFonts w:cs="Arial"/>
          <w:szCs w:val="18"/>
        </w:rPr>
        <w:t>combinant</w:t>
      </w:r>
      <w:proofErr w:type="spellEnd"/>
      <w:r w:rsidRPr="00430C54">
        <w:rPr>
          <w:rFonts w:cs="Arial"/>
          <w:szCs w:val="18"/>
        </w:rPr>
        <w:t>) die handelt namens de SPV i.o.</w:t>
      </w:r>
    </w:p>
    <w:p w:rsidR="000163CC" w:rsidRPr="00430C54" w:rsidRDefault="000163CC" w:rsidP="000163CC">
      <w:pPr>
        <w:rPr>
          <w:rFonts w:cs="Arial"/>
          <w:szCs w:val="18"/>
        </w:rPr>
      </w:pPr>
    </w:p>
    <w:p w:rsidR="000163CC" w:rsidRPr="00430C54" w:rsidRDefault="000163CC" w:rsidP="000163CC">
      <w:pPr>
        <w:rPr>
          <w:rFonts w:cs="Arial"/>
          <w:szCs w:val="18"/>
        </w:rPr>
      </w:pPr>
      <w:r w:rsidRPr="00430C54">
        <w:rPr>
          <w:rFonts w:cs="Arial"/>
          <w:szCs w:val="18"/>
        </w:rPr>
        <w:t>De ondertekenaar van de Model K - verklaring moet als bestuurder in de registers van de Kamer van Koophandel staan vermeld. Indien een bestuurder niet in de registers van de Kamer van Koophandel is vermeld, maar wel is aangewezen in de statuten die bij de Kamer van Koophandel zijn gedeponeerd, dan moet de Inschrijver deze statuten bij de Inschrijving indienen.</w:t>
      </w:r>
    </w:p>
    <w:p w:rsidR="000163CC" w:rsidRPr="00430C54" w:rsidRDefault="000163CC" w:rsidP="000163CC">
      <w:pPr>
        <w:rPr>
          <w:rFonts w:cs="Arial"/>
          <w:szCs w:val="18"/>
        </w:rPr>
      </w:pPr>
    </w:p>
    <w:p w:rsidR="000163CC" w:rsidRPr="00430C54" w:rsidRDefault="000163CC" w:rsidP="000163CC">
      <w:pPr>
        <w:rPr>
          <w:rFonts w:cs="Arial"/>
          <w:szCs w:val="18"/>
        </w:rPr>
      </w:pPr>
      <w:r w:rsidRPr="00430C54">
        <w:rPr>
          <w:rFonts w:cs="Arial"/>
          <w:szCs w:val="18"/>
        </w:rPr>
        <w:t xml:space="preserve">Indien bestuurders alleen gezamenlijk vertegenwoordigingsbevoegd zijn dan dienen zij gezamenlijk de Model K - verklaring digitaal te ondertekenen conform de vereisten van paragraaf 1.3. </w:t>
      </w:r>
    </w:p>
    <w:p w:rsidR="000163CC" w:rsidRPr="00430C54" w:rsidRDefault="000163CC" w:rsidP="000163CC">
      <w:pPr>
        <w:rPr>
          <w:rFonts w:cs="Arial"/>
          <w:szCs w:val="18"/>
        </w:rPr>
      </w:pPr>
    </w:p>
    <w:p w:rsidR="000163CC" w:rsidRPr="00430C54" w:rsidRDefault="000163CC" w:rsidP="000163CC">
      <w:pPr>
        <w:pBdr>
          <w:bottom w:val="single" w:sz="12" w:space="1" w:color="auto"/>
        </w:pBdr>
        <w:rPr>
          <w:rFonts w:cs="Arial"/>
          <w:szCs w:val="18"/>
        </w:rPr>
      </w:pPr>
    </w:p>
    <w:p w:rsidR="000163CC" w:rsidRPr="00430C54" w:rsidRDefault="000163CC" w:rsidP="000163CC">
      <w:pPr>
        <w:rPr>
          <w:rFonts w:cs="Arial"/>
          <w:szCs w:val="18"/>
        </w:rPr>
      </w:pPr>
    </w:p>
    <w:p w:rsidR="000163CC" w:rsidRPr="00430C54" w:rsidRDefault="000163CC" w:rsidP="000163CC">
      <w:pPr>
        <w:rPr>
          <w:rFonts w:cs="Arial"/>
          <w:b/>
          <w:szCs w:val="18"/>
        </w:rPr>
      </w:pPr>
      <w:r w:rsidRPr="00430C54">
        <w:rPr>
          <w:rFonts w:cs="Arial"/>
          <w:b/>
          <w:szCs w:val="18"/>
        </w:rPr>
        <w:t>Model K - verklaring bestuurder omtrent rechtmatigheid inschrijving</w:t>
      </w:r>
    </w:p>
    <w:p w:rsidR="000163CC" w:rsidRPr="00430C54" w:rsidRDefault="000163CC" w:rsidP="000163CC">
      <w:pPr>
        <w:rPr>
          <w:rFonts w:cs="Arial"/>
          <w:b/>
          <w:szCs w:val="18"/>
        </w:rPr>
      </w:pPr>
    </w:p>
    <w:p w:rsidR="000163CC" w:rsidRPr="00430C54" w:rsidRDefault="000163CC" w:rsidP="000163CC">
      <w:pPr>
        <w:autoSpaceDE w:val="0"/>
        <w:autoSpaceDN w:val="0"/>
        <w:adjustRightInd w:val="0"/>
        <w:rPr>
          <w:rFonts w:cs="Arial"/>
          <w:szCs w:val="18"/>
        </w:rPr>
      </w:pPr>
    </w:p>
    <w:p w:rsidR="000163CC" w:rsidRPr="00430C54" w:rsidRDefault="000163CC" w:rsidP="000163CC">
      <w:pPr>
        <w:autoSpaceDE w:val="0"/>
        <w:autoSpaceDN w:val="0"/>
        <w:adjustRightInd w:val="0"/>
        <w:rPr>
          <w:rFonts w:cs="Arial"/>
          <w:szCs w:val="18"/>
        </w:rPr>
      </w:pPr>
      <w:r w:rsidRPr="00430C54">
        <w:rPr>
          <w:rFonts w:cs="Arial"/>
          <w:szCs w:val="18"/>
        </w:rPr>
        <w:t>[Naam Project]</w:t>
      </w:r>
    </w:p>
    <w:p w:rsidR="000163CC" w:rsidRPr="00430C54" w:rsidRDefault="000163CC" w:rsidP="000163CC">
      <w:pPr>
        <w:autoSpaceDE w:val="0"/>
        <w:autoSpaceDN w:val="0"/>
        <w:adjustRightInd w:val="0"/>
        <w:rPr>
          <w:rFonts w:cs="Arial"/>
          <w:i/>
          <w:szCs w:val="18"/>
        </w:rPr>
      </w:pPr>
    </w:p>
    <w:p w:rsidR="000163CC" w:rsidRPr="00430C54" w:rsidRDefault="000163CC" w:rsidP="000163CC">
      <w:pPr>
        <w:autoSpaceDE w:val="0"/>
        <w:autoSpaceDN w:val="0"/>
        <w:adjustRightInd w:val="0"/>
        <w:rPr>
          <w:rFonts w:cs="Arial"/>
          <w:szCs w:val="18"/>
        </w:rPr>
      </w:pPr>
      <w:r w:rsidRPr="00430C54">
        <w:rPr>
          <w:rFonts w:cs="Arial"/>
          <w:szCs w:val="18"/>
        </w:rPr>
        <w:t>Ondergetekende verklaart dat de onderhavige Inschrijving niet tot stand is gekomen onder invloed van een overeenkomst, besluit of gedraging in strijd met het Nederlandse of Europese mededingingsrecht.</w:t>
      </w:r>
    </w:p>
    <w:p w:rsidR="000163CC" w:rsidRPr="00430C54" w:rsidRDefault="000163CC" w:rsidP="000163CC">
      <w:pPr>
        <w:autoSpaceDE w:val="0"/>
        <w:autoSpaceDN w:val="0"/>
        <w:adjustRightInd w:val="0"/>
        <w:rPr>
          <w:rFonts w:cs="Arial"/>
          <w:szCs w:val="18"/>
        </w:rPr>
      </w:pPr>
    </w:p>
    <w:p w:rsidR="000163CC" w:rsidRPr="00430C54" w:rsidRDefault="000163CC" w:rsidP="000163CC">
      <w:pPr>
        <w:autoSpaceDE w:val="0"/>
        <w:autoSpaceDN w:val="0"/>
        <w:adjustRightInd w:val="0"/>
        <w:rPr>
          <w:rFonts w:cs="Arial"/>
          <w:szCs w:val="18"/>
        </w:rPr>
      </w:pPr>
      <w:r w:rsidRPr="00430C54">
        <w:rPr>
          <w:rFonts w:cs="Arial"/>
          <w:szCs w:val="18"/>
        </w:rPr>
        <w:t>Aldus naar waarheid opgemaakt</w:t>
      </w:r>
    </w:p>
    <w:p w:rsidR="000163CC" w:rsidRPr="00430C54" w:rsidRDefault="000163CC" w:rsidP="000163CC">
      <w:pPr>
        <w:autoSpaceDE w:val="0"/>
        <w:autoSpaceDN w:val="0"/>
        <w:adjustRightInd w:val="0"/>
        <w:rPr>
          <w:rFonts w:cs="Arial"/>
          <w:szCs w:val="18"/>
        </w:rPr>
      </w:pPr>
    </w:p>
    <w:p w:rsidR="000163CC" w:rsidRPr="00430C54" w:rsidRDefault="000163CC" w:rsidP="000163CC">
      <w:pPr>
        <w:autoSpaceDE w:val="0"/>
        <w:autoSpaceDN w:val="0"/>
        <w:adjustRightInd w:val="0"/>
        <w:rPr>
          <w:rFonts w:cs="Arial"/>
          <w:szCs w:val="18"/>
        </w:rPr>
      </w:pPr>
      <w:r w:rsidRPr="00430C54">
        <w:rPr>
          <w:rFonts w:cs="Arial"/>
          <w:szCs w:val="18"/>
        </w:rPr>
        <w:t>op [datum] te [plaats]</w:t>
      </w:r>
    </w:p>
    <w:p w:rsidR="000163CC" w:rsidRPr="00430C54" w:rsidRDefault="000163CC" w:rsidP="000163CC">
      <w:pPr>
        <w:autoSpaceDE w:val="0"/>
        <w:autoSpaceDN w:val="0"/>
        <w:adjustRightInd w:val="0"/>
        <w:rPr>
          <w:rFonts w:cs="Arial"/>
          <w:szCs w:val="18"/>
        </w:rPr>
      </w:pPr>
      <w:r w:rsidRPr="00430C54">
        <w:rPr>
          <w:rFonts w:cs="Arial"/>
          <w:szCs w:val="18"/>
        </w:rPr>
        <w:t>door [naam en voorletters]</w:t>
      </w:r>
    </w:p>
    <w:p w:rsidR="000163CC" w:rsidRPr="00430C54" w:rsidRDefault="000163CC" w:rsidP="000163CC">
      <w:pPr>
        <w:autoSpaceDE w:val="0"/>
        <w:autoSpaceDN w:val="0"/>
        <w:adjustRightInd w:val="0"/>
        <w:rPr>
          <w:rFonts w:cs="Arial"/>
          <w:szCs w:val="18"/>
        </w:rPr>
      </w:pPr>
      <w:r w:rsidRPr="00430C54">
        <w:rPr>
          <w:rFonts w:cs="Arial"/>
          <w:szCs w:val="18"/>
        </w:rPr>
        <w:t>als bestuurder van [naam bedrijf],</w:t>
      </w:r>
    </w:p>
    <w:p w:rsidR="000163CC" w:rsidRPr="00430C54" w:rsidRDefault="000163CC" w:rsidP="000163CC">
      <w:pPr>
        <w:autoSpaceDE w:val="0"/>
        <w:autoSpaceDN w:val="0"/>
        <w:adjustRightInd w:val="0"/>
        <w:rPr>
          <w:rFonts w:cs="Arial"/>
          <w:szCs w:val="18"/>
        </w:rPr>
      </w:pPr>
      <w:r w:rsidRPr="00430C54">
        <w:rPr>
          <w:rFonts w:cs="Arial"/>
          <w:szCs w:val="18"/>
        </w:rPr>
        <w:t>die [naam bedrijf]</w:t>
      </w:r>
    </w:p>
    <w:p w:rsidR="000163CC" w:rsidRPr="00430C54" w:rsidRDefault="000163CC" w:rsidP="000163CC">
      <w:pPr>
        <w:autoSpaceDE w:val="0"/>
        <w:autoSpaceDN w:val="0"/>
        <w:adjustRightInd w:val="0"/>
        <w:rPr>
          <w:rFonts w:cs="Arial"/>
          <w:szCs w:val="18"/>
        </w:rPr>
      </w:pPr>
    </w:p>
    <w:p w:rsidR="000163CC" w:rsidRPr="00430C54" w:rsidRDefault="000163CC" w:rsidP="000163CC">
      <w:pPr>
        <w:autoSpaceDE w:val="0"/>
        <w:autoSpaceDN w:val="0"/>
        <w:adjustRightInd w:val="0"/>
        <w:rPr>
          <w:rFonts w:cs="Arial"/>
          <w:szCs w:val="18"/>
        </w:rPr>
      </w:pPr>
      <w:r w:rsidRPr="00430C54">
        <w:rPr>
          <w:rFonts w:cs="Arial"/>
          <w:szCs w:val="18"/>
        </w:rPr>
        <w:t>ter zake van deze Inschrijving rechtsgeldig vertegenwoordigt.</w:t>
      </w:r>
    </w:p>
    <w:p w:rsidR="000163CC" w:rsidRPr="00430C54" w:rsidRDefault="000163CC" w:rsidP="000163CC">
      <w:pPr>
        <w:autoSpaceDE w:val="0"/>
        <w:autoSpaceDN w:val="0"/>
        <w:adjustRightInd w:val="0"/>
        <w:rPr>
          <w:rFonts w:cs="Arial"/>
          <w:szCs w:val="18"/>
        </w:rPr>
      </w:pPr>
      <w:r w:rsidRPr="00430C54">
        <w:rPr>
          <w:rFonts w:cs="Arial"/>
          <w:szCs w:val="18"/>
        </w:rPr>
        <w:tab/>
      </w:r>
      <w:r w:rsidRPr="00430C54">
        <w:rPr>
          <w:rFonts w:cs="Arial"/>
          <w:szCs w:val="18"/>
        </w:rPr>
        <w:tab/>
      </w:r>
      <w:r w:rsidRPr="00430C54">
        <w:rPr>
          <w:rFonts w:cs="Arial"/>
          <w:szCs w:val="18"/>
        </w:rPr>
        <w:tab/>
      </w:r>
    </w:p>
    <w:p w:rsidR="000163CC" w:rsidRPr="00430C54" w:rsidRDefault="000163CC" w:rsidP="000163CC">
      <w:pPr>
        <w:autoSpaceDE w:val="0"/>
        <w:autoSpaceDN w:val="0"/>
        <w:adjustRightInd w:val="0"/>
        <w:rPr>
          <w:rFonts w:cs="Arial"/>
          <w:szCs w:val="18"/>
        </w:rPr>
      </w:pPr>
      <w:r w:rsidRPr="00430C54">
        <w:rPr>
          <w:rFonts w:cs="Arial"/>
          <w:szCs w:val="18"/>
        </w:rPr>
        <w:t>[handtekening]</w:t>
      </w:r>
    </w:p>
    <w:p w:rsidR="00241548" w:rsidRPr="00241548" w:rsidRDefault="00241548" w:rsidP="00241548"/>
    <w:sectPr w:rsidR="00241548" w:rsidRPr="00241548"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3CC" w:rsidRDefault="000163CC" w:rsidP="0088501B">
      <w:r>
        <w:separator/>
      </w:r>
    </w:p>
  </w:endnote>
  <w:endnote w:type="continuationSeparator" w:id="0">
    <w:p w:rsidR="000163CC" w:rsidRDefault="000163CC"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DejaVu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3CC" w:rsidRDefault="000163CC" w:rsidP="0088501B">
      <w:r>
        <w:separator/>
      </w:r>
    </w:p>
  </w:footnote>
  <w:footnote w:type="continuationSeparator" w:id="0">
    <w:p w:rsidR="000163CC" w:rsidRDefault="000163CC" w:rsidP="00885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895513E"/>
    <w:multiLevelType w:val="multilevel"/>
    <w:tmpl w:val="06962652"/>
    <w:numStyleLink w:val="Lijststijl"/>
  </w:abstractNum>
  <w:abstractNum w:abstractNumId="13">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F82458"/>
    <w:multiLevelType w:val="multilevel"/>
    <w:tmpl w:val="6A8E5BD4"/>
    <w:numStyleLink w:val="Stijl2"/>
  </w:abstractNum>
  <w:abstractNum w:abstractNumId="15">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CB79D8"/>
    <w:multiLevelType w:val="multilevel"/>
    <w:tmpl w:val="06962652"/>
    <w:numStyleLink w:val="Lijststijl"/>
  </w:abstractNum>
  <w:abstractNum w:abstractNumId="18">
    <w:nsid w:val="31E853D2"/>
    <w:multiLevelType w:val="multilevel"/>
    <w:tmpl w:val="06962652"/>
    <w:numStyleLink w:val="Lijststijl"/>
  </w:abstractNum>
  <w:abstractNum w:abstractNumId="19">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6A6389A"/>
    <w:multiLevelType w:val="multilevel"/>
    <w:tmpl w:val="6A8E5BD4"/>
    <w:numStyleLink w:val="Stijl2"/>
  </w:abstractNum>
  <w:abstractNum w:abstractNumId="21">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7DB631B"/>
    <w:multiLevelType w:val="multilevel"/>
    <w:tmpl w:val="06962652"/>
    <w:numStyleLink w:val="Lijststijl"/>
  </w:abstractNum>
  <w:abstractNum w:abstractNumId="23">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nsid w:val="5CAF5D0D"/>
    <w:multiLevelType w:val="multilevel"/>
    <w:tmpl w:val="06962652"/>
    <w:numStyleLink w:val="Lijststijl"/>
  </w:abstractNum>
  <w:abstractNum w:abstractNumId="26">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7"/>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CC"/>
    <w:rsid w:val="000163CC"/>
    <w:rsid w:val="000E1F3B"/>
    <w:rsid w:val="001D6F03"/>
    <w:rsid w:val="00241548"/>
    <w:rsid w:val="002A6578"/>
    <w:rsid w:val="002B1092"/>
    <w:rsid w:val="002E0FD2"/>
    <w:rsid w:val="0038549E"/>
    <w:rsid w:val="003C4BF2"/>
    <w:rsid w:val="0040142D"/>
    <w:rsid w:val="0040571B"/>
    <w:rsid w:val="00450447"/>
    <w:rsid w:val="004B0EA1"/>
    <w:rsid w:val="004D766D"/>
    <w:rsid w:val="005A4FBE"/>
    <w:rsid w:val="005D2CF1"/>
    <w:rsid w:val="005E046F"/>
    <w:rsid w:val="006006F5"/>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A55CC"/>
    <w:rsid w:val="00DA3555"/>
    <w:rsid w:val="00ED7AB9"/>
    <w:rsid w:val="00EE5BBE"/>
    <w:rsid w:val="00F65492"/>
    <w:rsid w:val="00F8733E"/>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0163CC"/>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spacing w:line="240" w:lineRule="auto"/>
      <w:outlineLvl w:val="0"/>
    </w:pPr>
    <w:rPr>
      <w:rFonts w:eastAsiaTheme="majorEastAsi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eastAsiaTheme="majorEastAsia" w:cstheme="majorBidi"/>
      <w:b/>
      <w:bCs/>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eastAsiaTheme="majorEastAsia" w:cstheme="majorBidi"/>
      <w:bCs/>
      <w:i/>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eastAsiaTheme="majorEastAsia" w:cstheme="majorBidi"/>
      <w:bCs/>
      <w:iCs/>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4F81BD" w:themeColor="text1"/>
      <w:szCs w:val="18"/>
      <w:lang w:eastAsia="en-US"/>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0163CC"/>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spacing w:line="240" w:lineRule="auto"/>
      <w:outlineLvl w:val="0"/>
    </w:pPr>
    <w:rPr>
      <w:rFonts w:eastAsiaTheme="majorEastAsi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eastAsiaTheme="majorEastAsia" w:cstheme="majorBidi"/>
      <w:b/>
      <w:bCs/>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eastAsiaTheme="majorEastAsia" w:cstheme="majorBidi"/>
      <w:bCs/>
      <w:i/>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eastAsiaTheme="majorEastAsia" w:cstheme="majorBidi"/>
      <w:bCs/>
      <w:iCs/>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4F81BD" w:themeColor="text1"/>
      <w:szCs w:val="18"/>
      <w:lang w:eastAsia="en-US"/>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A2FED-E0ED-4617-BEF4-B674D45C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1634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Roest, Maarten (GPO)</dc:creator>
  <cp:lastModifiedBy>Roest, Maarten (GPO)</cp:lastModifiedBy>
  <cp:revision>2</cp:revision>
  <cp:lastPrinted>2018-06-18T09:04:00Z</cp:lastPrinted>
  <dcterms:created xsi:type="dcterms:W3CDTF">2018-06-18T09:03:00Z</dcterms:created>
  <dcterms:modified xsi:type="dcterms:W3CDTF">2018-06-18T09:06:00Z</dcterms:modified>
</cp:coreProperties>
</file>